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Trepphaus / Gang </w:t>
            </w:r>
          </w:p>
          <w:p>
            <w:pPr>
              <w:spacing w:before="0" w:after="0" w:line="240" w:lineRule="auto"/>
            </w:pPr>
            <w:r>
              <w:t>EG 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01723645" name="86e482d0-ec8a-11f0-83a0-6b8a12f8d9b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4758602" name="86e482d0-ec8a-11f0-83a0-6b8a12f8d9b5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96392126" name="b0a794e0-ec8a-11f0-83a0-6b8a12f8d9b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71580142" name="b0a794e0-ec8a-11f0-83a0-6b8a12f8d9b5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EG - OG </w:t>
            </w:r>
          </w:p>
          <w:p>
            <w:pPr>
              <w:spacing w:before="0" w:after="0" w:line="240" w:lineRule="auto"/>
            </w:pPr>
            <w:r>
              <w:t>Speicheröfen </w:t>
            </w:r>
          </w:p>
        </w:tc>
        <w:tc>
          <w:p>
            <w:pPr>
              <w:spacing w:before="0" w:after="0" w:line="240" w:lineRule="auto"/>
            </w:pPr>
            <w:r>
              <w:t>Elektrospeicherofen </w:t>
            </w:r>
          </w:p>
        </w:tc>
        <w:tc>
          <w:p>
            <w:pPr>
              <w:spacing w:before="0" w:after="0" w:line="240" w:lineRule="auto"/>
            </w:pPr>
            <w:r>
              <w:t>LAP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64716387" name="ddcdcf20-ec8a-11f0-83a0-6b8a12f8d9b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24461811" name="ddcdcf20-ec8a-11f0-83a0-6b8a12f8d9b5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5540351" name="7c5722e0-ec8b-11f0-83a0-6b8a12f8d9b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6915191" name="7c5722e0-ec8b-11f0-83a0-6b8a12f8d9b5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EG - OG </w:t>
            </w:r>
          </w:p>
          <w:p>
            <w:pPr>
              <w:spacing w:before="0" w:after="0" w:line="240" w:lineRule="auto"/>
            </w:pPr>
            <w:r>
              <w:t>Fensterrahmen </w:t>
            </w:r>
          </w:p>
        </w:tc>
        <w:tc>
          <w:p>
            <w:pPr>
              <w:spacing w:before="0" w:after="0" w:line="240" w:lineRule="auto"/>
            </w:pPr>
            <w:r>
              <w:t>Fensterrahmen </w:t>
            </w:r>
          </w:p>
        </w:tc>
        <w:tc>
          <w:p>
            <w:pPr>
              <w:spacing w:before="0" w:after="0" w:line="240" w:lineRule="auto"/>
            </w:pPr>
            <w:r>
              <w:t>Anschlagkitt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40140087" name="9485a080-ec8b-11f0-83a0-6b8a12f8d9b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19301983" name="9485a080-ec8b-11f0-83a0-6b8a12f8d9b5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23657657" name="b36b7a60-ec8b-11f0-83a0-6b8a12f8d9b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97532246" name="b36b7a60-ec8b-11f0-83a0-6b8a12f8d9b5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Dusche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50530465" name="24e7c130-ec8c-11f0-83a0-6b8a12f8d9b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1823506" name="24e7c130-ec8c-11f0-83a0-6b8a12f8d9b5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Dusche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3947099" name="3861b770-ec8c-11f0-83a0-6b8a12f8d9b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00782030" name="3861b770-ec8c-11f0-83a0-6b8a12f8d9b5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Dusche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66099312" name="47ac0dc0-ec8c-11f0-83a0-6b8a12f8d9b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9398266" name="47ac0dc0-ec8c-11f0-83a0-6b8a12f8d9b5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01852192" name="842725a0-ec8c-11f0-83a0-6b8a12f8d9b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37720522" name="842725a0-ec8c-11f0-83a0-6b8a12f8d9b5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Eingang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72472428" name="f6b4a370-ec8e-11f0-83a0-6b8a12f8d9b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93201113" name="f6b4a370-ec8e-11f0-83a0-6b8a12f8d9b5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14091185" name="15003920-ec8f-11f0-83a0-6b8a12f8d9b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47532890" name="15003920-ec8f-11f0-83a0-6b8a12f8d9b5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65222087" name="2f6c71c0-ec8f-11f0-83a0-6b8a12f8d9b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63352009" name="2f6c71c0-ec8f-11f0-83a0-6b8a12f8d9b5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17031400" name="47cc1180-ec8f-11f0-83a0-6b8a12f8d9b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38267594" name="47cc1180-ec8f-11f0-83a0-6b8a12f8d9b5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80585650" name="5b0702f0-ec8f-11f0-83a0-6b8a12f8d9b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8425073" name="5b0702f0-ec8f-11f0-83a0-6b8a12f8d9b5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Heizraum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93016112" name="9065e240-ec8f-11f0-83a0-6b8a12f8d9b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38277601" name="9065e240-ec8f-11f0-83a0-6b8a12f8d9b5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Heizraum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00567819" name="a516aad0-ec8f-11f0-83a0-6b8a12f8d9b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19299" name="a516aad0-ec8f-11f0-83a0-6b8a12f8d9b5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21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Dorfstrasse 35B, 8914 Aeugst am Albis</w:t>
          </w:r>
        </w:p>
        <w:p>
          <w:pPr>
            <w:spacing w:before="0" w:after="0"/>
          </w:pPr>
          <w:r>
            <w:t>660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r="http://schemas.openxmlformats.org/officeDocument/2006/relationships" xmlns:m="http://schemas.openxmlformats.org/officeDocument/2006/math" xmlns:w14="http://schemas.microsoft.com/office/word/2010/wordml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footer.xml" Type="http://schemas.openxmlformats.org/officeDocument/2006/relationships/footer" Id="rId21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